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8D5" w:rsidRPr="00C17939" w:rsidRDefault="00EC78D5" w:rsidP="00EC78D5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EC78D5" w:rsidRPr="00C17939" w:rsidRDefault="00EC78D5" w:rsidP="00EC78D5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C1793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 ДУЛАТИ»</w:t>
      </w:r>
    </w:p>
    <w:p w:rsidR="00EC78D5" w:rsidRPr="00C17939" w:rsidRDefault="00EC78D5" w:rsidP="00EC78D5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C1793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Pr="00C1793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Pr="00C1793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АҚ»</w:t>
      </w:r>
    </w:p>
    <w:p w:rsidR="00EC78D5" w:rsidRPr="00C17939" w:rsidRDefault="0085346B" w:rsidP="00EC78D5">
      <w:pPr>
        <w:keepNext/>
        <w:keepLines/>
        <w:spacing w:before="480" w:after="0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59DA102B" wp14:editId="1DAB347D">
            <wp:extent cx="1323975" cy="923925"/>
            <wp:effectExtent l="0" t="0" r="9525" b="9525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8D5" w:rsidRPr="00C17939" w:rsidRDefault="0085346B" w:rsidP="00EC78D5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</w:t>
      </w:r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</w:t>
      </w:r>
      <w:r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</w:t>
      </w:r>
      <w:proofErr w:type="spellStart"/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</w:t>
      </w:r>
      <w:proofErr w:type="gramStart"/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ст</w:t>
      </w:r>
      <w:proofErr w:type="gramEnd"/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ің</w:t>
      </w:r>
      <w:proofErr w:type="spellEnd"/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№_____________    </w:t>
      </w:r>
      <w:r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 </w:t>
      </w:r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Томны</w:t>
      </w:r>
      <w:r w:rsidR="00EC78D5"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kk-KZ"/>
        </w:rPr>
        <w:t>ң №_____________</w:t>
      </w:r>
    </w:p>
    <w:p w:rsidR="00EC78D5" w:rsidRPr="00C17939" w:rsidRDefault="00EC78D5" w:rsidP="00EC78D5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EC78D5" w:rsidRPr="00C17939" w:rsidRDefault="00EC78D5" w:rsidP="00EC7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proofErr w:type="gramStart"/>
      <w:r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ША</w:t>
      </w:r>
      <w:proofErr w:type="gramEnd"/>
      <w:r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ҒЫМДАР МЕН ӨТІНІШТЕРДІ ТІРКЕУ ЖУРНАЛЫ</w:t>
      </w:r>
    </w:p>
    <w:p w:rsidR="00EC78D5" w:rsidRPr="00C17939" w:rsidRDefault="00EC78D5" w:rsidP="00EC78D5">
      <w:pPr>
        <w:spacing w:after="0" w:line="240" w:lineRule="auto"/>
        <w:jc w:val="center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C1793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РЕГИСТРАЦИИ ЖАЛОБ И ОБРАЩЕНИЙ</w:t>
      </w:r>
    </w:p>
    <w:p w:rsidR="00EC78D5" w:rsidRPr="00C17939" w:rsidRDefault="00EC78D5" w:rsidP="00EC7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EC78D5" w:rsidRPr="00C17939" w:rsidRDefault="00EC78D5" w:rsidP="00EC7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EC78D5" w:rsidRPr="00C17939" w:rsidRDefault="00EC78D5" w:rsidP="00EC7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EC78D5" w:rsidRPr="00C17939" w:rsidRDefault="00EC78D5" w:rsidP="00EC7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EC78D5" w:rsidRPr="00C17939" w:rsidRDefault="00EC78D5" w:rsidP="00EC7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EC78D5" w:rsidRPr="00C17939" w:rsidRDefault="00EC78D5" w:rsidP="00EC78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C1793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C1793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EC78D5" w:rsidRPr="00C17939" w:rsidRDefault="00EC78D5" w:rsidP="00EC78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C1793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C1793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E7691F" w:rsidRDefault="00E7691F" w:rsidP="00E7691F">
      <w:pPr>
        <w:rPr>
          <w:rFonts w:ascii="Times New Roman" w:eastAsia="MS Mincho" w:hAnsi="Times New Roman" w:cs="Times New Roman"/>
          <w:lang w:val="ru-RU"/>
        </w:rPr>
      </w:pPr>
    </w:p>
    <w:p w:rsidR="00E7691F" w:rsidRDefault="00E7691F" w:rsidP="00E7691F">
      <w:pPr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proofErr w:type="spellStart"/>
      <w:r w:rsidRPr="00E7691F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І</w:t>
      </w:r>
      <w:proofErr w:type="gramStart"/>
      <w:r w:rsidRPr="00E7691F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ст</w:t>
      </w:r>
      <w:proofErr w:type="gramEnd"/>
      <w:r w:rsidRPr="00E7691F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ің</w:t>
      </w:r>
      <w:proofErr w:type="spellEnd"/>
      <w:r w:rsidRPr="00E7691F">
        <w:rPr>
          <w:rFonts w:ascii="Times New Roman" w:eastAsia="MS Mincho" w:hAnsi="Times New Roman" w:cs="Times New Roman"/>
          <w:b/>
          <w:sz w:val="28"/>
          <w:szCs w:val="28"/>
          <w:lang w:val="ru-RU"/>
        </w:rPr>
        <w:t xml:space="preserve"> №_____________     </w:t>
      </w:r>
    </w:p>
    <w:p w:rsidR="00E7691F" w:rsidRDefault="00E7691F" w:rsidP="00EC78D5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</w:p>
    <w:p w:rsidR="00EC78D5" w:rsidRPr="00C17939" w:rsidRDefault="00EC78D5" w:rsidP="00EC78D5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proofErr w:type="spellStart"/>
      <w:r w:rsidRPr="00C17939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tbl>
      <w:tblPr>
        <w:tblStyle w:val="af6"/>
        <w:tblW w:w="13866" w:type="dxa"/>
        <w:tblLayout w:type="fixed"/>
        <w:tblLook w:val="04A0" w:firstRow="1" w:lastRow="0" w:firstColumn="1" w:lastColumn="0" w:noHBand="0" w:noVBand="1"/>
      </w:tblPr>
      <w:tblGrid>
        <w:gridCol w:w="451"/>
        <w:gridCol w:w="1358"/>
        <w:gridCol w:w="1560"/>
        <w:gridCol w:w="1701"/>
        <w:gridCol w:w="1342"/>
        <w:gridCol w:w="3194"/>
        <w:gridCol w:w="1212"/>
        <w:gridCol w:w="1619"/>
        <w:gridCol w:w="1429"/>
      </w:tblGrid>
      <w:tr w:rsidR="00EC78D5" w:rsidRPr="0085346B" w:rsidTr="00EC78D5">
        <w:tc>
          <w:tcPr>
            <w:tcW w:w="451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C17939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358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17939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C17939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C17939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</w:p>
        </w:tc>
        <w:tc>
          <w:tcPr>
            <w:tcW w:w="1560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17939">
              <w:rPr>
                <w:rFonts w:ascii="Times New Roman" w:hAnsi="Times New Roman" w:cs="Times New Roman"/>
                <w:b/>
              </w:rPr>
              <w:t>Өтініш</w:t>
            </w:r>
            <w:proofErr w:type="spellEnd"/>
            <w:r w:rsidRPr="00C1793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</w:rPr>
              <w:t>берушінің</w:t>
            </w:r>
            <w:proofErr w:type="spellEnd"/>
            <w:r w:rsidRPr="00C1793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</w:rPr>
              <w:t>аты-жөні</w:t>
            </w:r>
            <w:proofErr w:type="spellEnd"/>
            <w:r w:rsidRPr="00C17939">
              <w:rPr>
                <w:rFonts w:ascii="Times New Roman" w:hAnsi="Times New Roman" w:cs="Times New Roman"/>
                <w:b/>
              </w:rPr>
              <w:t xml:space="preserve"> / Ф.И.О. </w:t>
            </w:r>
            <w:proofErr w:type="spellStart"/>
            <w:r w:rsidRPr="00C17939">
              <w:rPr>
                <w:rFonts w:ascii="Times New Roman" w:hAnsi="Times New Roman" w:cs="Times New Roman"/>
                <w:b/>
              </w:rPr>
              <w:t>заявителя</w:t>
            </w:r>
            <w:proofErr w:type="spellEnd"/>
          </w:p>
        </w:tc>
        <w:tc>
          <w:tcPr>
            <w:tcW w:w="1701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17939">
              <w:rPr>
                <w:rFonts w:ascii="Times New Roman" w:hAnsi="Times New Roman" w:cs="Times New Roman"/>
                <w:b/>
                <w:lang w:val="ru-RU"/>
              </w:rPr>
              <w:t>Категория (студент/сотрудник/</w:t>
            </w:r>
            <w:proofErr w:type="gramStart"/>
            <w:r w:rsidRPr="00C17939">
              <w:rPr>
                <w:rFonts w:ascii="Times New Roman" w:hAnsi="Times New Roman" w:cs="Times New Roman"/>
                <w:b/>
                <w:lang w:val="ru-RU"/>
              </w:rPr>
              <w:t>другое</w:t>
            </w:r>
            <w:proofErr w:type="gram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)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Мәртебесі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(студент/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қызметкер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>/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т.б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>.)</w:t>
            </w:r>
          </w:p>
        </w:tc>
        <w:tc>
          <w:tcPr>
            <w:tcW w:w="1342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Способ обращения (лично, эл. почта, ящик и т.п.)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Өтініш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беру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тәсі</w:t>
            </w:r>
            <w:proofErr w:type="gramStart"/>
            <w:r w:rsidRPr="00C17939">
              <w:rPr>
                <w:rFonts w:ascii="Times New Roman" w:hAnsi="Times New Roman" w:cs="Times New Roman"/>
                <w:b/>
                <w:lang w:val="ru-RU"/>
              </w:rPr>
              <w:t>л</w:t>
            </w:r>
            <w:proofErr w:type="gramEnd"/>
            <w:r w:rsidRPr="00C17939">
              <w:rPr>
                <w:rFonts w:ascii="Times New Roman" w:hAnsi="Times New Roman" w:cs="Times New Roman"/>
                <w:b/>
                <w:lang w:val="ru-RU"/>
              </w:rPr>
              <w:t>і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жеке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, эл.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пошта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,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жәшік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т.б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>.)</w:t>
            </w:r>
          </w:p>
        </w:tc>
        <w:tc>
          <w:tcPr>
            <w:tcW w:w="3194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17939">
              <w:rPr>
                <w:rFonts w:ascii="Times New Roman" w:hAnsi="Times New Roman" w:cs="Times New Roman"/>
                <w:b/>
                <w:lang w:val="ru-RU"/>
              </w:rPr>
              <w:t>Краткое содержание жалобы</w:t>
            </w:r>
            <w:proofErr w:type="gramStart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Ш</w:t>
            </w:r>
            <w:proofErr w:type="gramEnd"/>
            <w:r w:rsidRPr="00C17939">
              <w:rPr>
                <w:rFonts w:ascii="Times New Roman" w:hAnsi="Times New Roman" w:cs="Times New Roman"/>
                <w:b/>
                <w:lang w:val="ru-RU"/>
              </w:rPr>
              <w:t>ағымның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қысқаша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мазмұны</w:t>
            </w:r>
            <w:proofErr w:type="spellEnd"/>
          </w:p>
        </w:tc>
        <w:tc>
          <w:tcPr>
            <w:tcW w:w="1212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Отметка о принятии в работу (дата, подпись)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Жұ</w:t>
            </w:r>
            <w:proofErr w:type="gramStart"/>
            <w:r w:rsidRPr="00C17939">
              <w:rPr>
                <w:rFonts w:ascii="Times New Roman" w:hAnsi="Times New Roman" w:cs="Times New Roman"/>
                <w:b/>
                <w:lang w:val="ru-RU"/>
              </w:rPr>
              <w:t>мыс</w:t>
            </w:r>
            <w:proofErr w:type="gramEnd"/>
            <w:r w:rsidRPr="00C17939">
              <w:rPr>
                <w:rFonts w:ascii="Times New Roman" w:hAnsi="Times New Roman" w:cs="Times New Roman"/>
                <w:b/>
                <w:lang w:val="ru-RU"/>
              </w:rPr>
              <w:t>қа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қабылдау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белгісі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күні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,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қолы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>)</w:t>
            </w:r>
          </w:p>
        </w:tc>
        <w:tc>
          <w:tcPr>
            <w:tcW w:w="1619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Меры реагирования / Результат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Жауап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шаралары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Нәтиже</w:t>
            </w:r>
            <w:proofErr w:type="spellEnd"/>
          </w:p>
        </w:tc>
        <w:tc>
          <w:tcPr>
            <w:tcW w:w="1429" w:type="dxa"/>
          </w:tcPr>
          <w:p w:rsidR="00EC78D5" w:rsidRPr="00C17939" w:rsidRDefault="00EC78D5" w:rsidP="00C1793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Дата завершения / закрытия обращения /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Аяқталған</w:t>
            </w:r>
            <w:proofErr w:type="spellEnd"/>
            <w:r w:rsidRPr="00C1793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17939">
              <w:rPr>
                <w:rFonts w:ascii="Times New Roman" w:hAnsi="Times New Roman" w:cs="Times New Roman"/>
                <w:b/>
                <w:lang w:val="ru-RU"/>
              </w:rPr>
              <w:t>кү</w:t>
            </w:r>
            <w:proofErr w:type="gramStart"/>
            <w:r w:rsidRPr="00C17939">
              <w:rPr>
                <w:rFonts w:ascii="Times New Roman" w:hAnsi="Times New Roman" w:cs="Times New Roman"/>
                <w:b/>
                <w:lang w:val="ru-RU"/>
              </w:rPr>
              <w:t>н</w:t>
            </w:r>
            <w:proofErr w:type="gramEnd"/>
            <w:r w:rsidRPr="00C17939">
              <w:rPr>
                <w:rFonts w:ascii="Times New Roman" w:hAnsi="Times New Roman" w:cs="Times New Roman"/>
                <w:b/>
                <w:lang w:val="ru-RU"/>
              </w:rPr>
              <w:t>і</w:t>
            </w:r>
            <w:proofErr w:type="spellEnd"/>
          </w:p>
        </w:tc>
      </w:tr>
      <w:tr w:rsidR="001A2ACC" w:rsidRPr="0085346B" w:rsidTr="00EC78D5">
        <w:tc>
          <w:tcPr>
            <w:tcW w:w="451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1A2ACC" w:rsidRPr="00C17939" w:rsidRDefault="001A2AC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3A1F" w:rsidRPr="0085346B" w:rsidTr="00EC78D5">
        <w:tc>
          <w:tcPr>
            <w:tcW w:w="45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58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4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4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12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9" w:type="dxa"/>
          </w:tcPr>
          <w:p w:rsidR="00DC3A1F" w:rsidRPr="00C17939" w:rsidRDefault="00DC3A1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1A2ACC" w:rsidRPr="00C17939" w:rsidRDefault="001A2ACC">
      <w:pPr>
        <w:rPr>
          <w:rFonts w:ascii="Times New Roman" w:hAnsi="Times New Roman" w:cs="Times New Roman"/>
          <w:lang w:val="ru-RU"/>
        </w:rPr>
      </w:pPr>
    </w:p>
    <w:p w:rsidR="001A2ACC" w:rsidRPr="00C17939" w:rsidRDefault="001A2ACC">
      <w:pPr>
        <w:rPr>
          <w:rFonts w:ascii="Times New Roman" w:hAnsi="Times New Roman" w:cs="Times New Roman"/>
          <w:lang w:val="ru-RU"/>
        </w:rPr>
      </w:pPr>
    </w:p>
    <w:sectPr w:rsidR="001A2ACC" w:rsidRPr="00C17939" w:rsidSect="00EC78D5">
      <w:headerReference w:type="default" r:id="rId11"/>
      <w:pgSz w:w="15840" w:h="12240" w:orient="landscape"/>
      <w:pgMar w:top="567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274" w:rsidRDefault="00B63274">
      <w:pPr>
        <w:spacing w:line="240" w:lineRule="auto"/>
      </w:pPr>
      <w:r>
        <w:separator/>
      </w:r>
    </w:p>
  </w:endnote>
  <w:endnote w:type="continuationSeparator" w:id="0">
    <w:p w:rsidR="00B63274" w:rsidRDefault="00B632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274" w:rsidRDefault="00B63274">
      <w:pPr>
        <w:spacing w:after="0"/>
      </w:pPr>
      <w:r>
        <w:separator/>
      </w:r>
    </w:p>
  </w:footnote>
  <w:footnote w:type="continuationSeparator" w:id="0">
    <w:p w:rsidR="00B63274" w:rsidRDefault="00B632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935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0553"/>
      <w:gridCol w:w="2126"/>
      <w:gridCol w:w="1256"/>
    </w:tblGrid>
    <w:tr w:rsidR="001E7C2F" w:rsidRPr="00C17939" w:rsidTr="0010587A">
      <w:trPr>
        <w:cantSplit/>
        <w:trHeight w:val="631"/>
        <w:jc w:val="center"/>
      </w:trPr>
      <w:tc>
        <w:tcPr>
          <w:tcW w:w="105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1E7C2F" w:rsidRPr="00C17939" w:rsidRDefault="001E7C2F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proofErr w:type="spellStart"/>
          <w:proofErr w:type="gramStart"/>
          <w:r>
            <w:rPr>
              <w:rFonts w:ascii="Times New Roman" w:eastAsia="MS Mincho" w:hAnsi="Times New Roman" w:cs="Times New Roman"/>
              <w:bCs/>
              <w:lang w:val="ru-RU"/>
            </w:rPr>
            <w:t>Ш</w:t>
          </w:r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>а</w:t>
          </w:r>
          <w:proofErr w:type="gramEnd"/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>ғымдар</w:t>
          </w:r>
          <w:proofErr w:type="spellEnd"/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 xml:space="preserve"> мен </w:t>
          </w:r>
          <w:proofErr w:type="spellStart"/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>өтініштерді</w:t>
          </w:r>
          <w:proofErr w:type="spellEnd"/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>тіркеу</w:t>
          </w:r>
          <w:proofErr w:type="spellEnd"/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 xml:space="preserve"> журналы</w:t>
          </w:r>
        </w:p>
        <w:p w:rsidR="001E7C2F" w:rsidRPr="00C17939" w:rsidRDefault="001E7C2F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r w:rsidRPr="00C17939">
            <w:rPr>
              <w:rFonts w:ascii="Times New Roman" w:eastAsia="MS Mincho" w:hAnsi="Times New Roman" w:cs="Times New Roman"/>
              <w:bCs/>
              <w:lang w:val="ru-RU"/>
            </w:rPr>
            <w:t>журнал регистрации жалоб и обращений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  <w:hideMark/>
        </w:tcPr>
        <w:p w:rsidR="001E7C2F" w:rsidRPr="0085346B" w:rsidRDefault="001E7C2F" w:rsidP="0010587A">
          <w:pPr>
            <w:shd w:val="clear" w:color="auto" w:fill="FFFFFF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</w:pPr>
          <w:r w:rsidRPr="0085346B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>Ф 1-6 АКК – 06 – 2025</w:t>
          </w:r>
        </w:p>
      </w:tc>
      <w:tc>
        <w:tcPr>
          <w:tcW w:w="125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1E7C2F" w:rsidRPr="00C17939" w:rsidRDefault="001E7C2F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2F4F8E49" wp14:editId="1A12411E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E7C2F" w:rsidRDefault="001E7C2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B6621"/>
    <w:rsid w:val="0015074B"/>
    <w:rsid w:val="00167689"/>
    <w:rsid w:val="001A2ACC"/>
    <w:rsid w:val="001E7C2F"/>
    <w:rsid w:val="0029639D"/>
    <w:rsid w:val="00326F90"/>
    <w:rsid w:val="004F76D0"/>
    <w:rsid w:val="00515AF2"/>
    <w:rsid w:val="005B2FE2"/>
    <w:rsid w:val="00665EF8"/>
    <w:rsid w:val="00773F7A"/>
    <w:rsid w:val="00817046"/>
    <w:rsid w:val="0085346B"/>
    <w:rsid w:val="00AA1D8D"/>
    <w:rsid w:val="00AD177E"/>
    <w:rsid w:val="00B47730"/>
    <w:rsid w:val="00B63274"/>
    <w:rsid w:val="00C17939"/>
    <w:rsid w:val="00CB0664"/>
    <w:rsid w:val="00DC3A1F"/>
    <w:rsid w:val="00E7691F"/>
    <w:rsid w:val="00EC78D5"/>
    <w:rsid w:val="00FC693F"/>
    <w:rsid w:val="37435CB5"/>
    <w:rsid w:val="5D36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" w:qFormat="1"/>
    <w:lsdException w:name="List Bullet" w:qFormat="1"/>
    <w:lsdException w:name="List Number" w:semiHidden="0"/>
    <w:lsdException w:name="List Bullet 2" w:qFormat="1"/>
    <w:lsdException w:name="List Bullet 3" w:qFormat="1"/>
    <w:lsdException w:name="List Number 3" w:qFormat="1"/>
    <w:lsdException w:name="Title" w:semiHidden="0" w:uiPriority="10" w:unhideWhenUsed="0" w:qFormat="1"/>
    <w:lsdException w:name="Default Paragraph Font" w:uiPriority="1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 w:qFormat="1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 w:qFormat="1"/>
    <w:lsdException w:name="Medium Grid 2" w:semiHidden="0" w:uiPriority="68" w:unhideWhenUsed="0" w:qFormat="1"/>
    <w:lsdException w:name="Medium Grid 3" w:semiHidden="0" w:uiPriority="69" w:unhideWhenUsed="0" w:qFormat="1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 w:qFormat="1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 w:qFormat="1"/>
    <w:lsdException w:name="Medium Grid 1 Accent 1" w:semiHidden="0" w:uiPriority="67" w:unhideWhenUsed="0"/>
    <w:lsdException w:name="Medium Grid 2 Accent 1" w:semiHidden="0" w:uiPriority="68" w:unhideWhenUsed="0" w:qFormat="1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 w:qFormat="1"/>
    <w:lsdException w:name="Light Grid Accent 2" w:semiHidden="0" w:uiPriority="62" w:unhideWhenUsed="0"/>
    <w:lsdException w:name="Medium Shading 1 Accent 2" w:semiHidden="0" w:uiPriority="63" w:unhideWhenUsed="0" w:qFormat="1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 w:qFormat="1"/>
    <w:lsdException w:name="Medium Grid 3 Accent 2" w:semiHidden="0" w:uiPriority="69" w:unhideWhenUsed="0" w:qFormat="1"/>
    <w:lsdException w:name="Dark List Accent 2" w:semiHidden="0" w:uiPriority="70" w:unhideWhenUsed="0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 w:qFormat="1"/>
    <w:lsdException w:name="Medium List 1 Accent 3" w:semiHidden="0" w:uiPriority="65" w:unhideWhenUsed="0" w:qFormat="1"/>
    <w:lsdException w:name="Medium List 2 Accent 3" w:semiHidden="0" w:uiPriority="66" w:unhideWhenUsed="0"/>
    <w:lsdException w:name="Medium Grid 1 Accent 3" w:semiHidden="0" w:uiPriority="67" w:unhideWhenUsed="0" w:qFormat="1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/>
    <w:lsdException w:name="Colorful Shading Accent 3" w:semiHidden="0" w:uiPriority="71" w:unhideWhenUsed="0" w:qFormat="1"/>
    <w:lsdException w:name="Colorful List Accent 3" w:semiHidden="0" w:uiPriority="72" w:unhideWhenUsed="0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 w:qFormat="1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 w:qFormat="1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 w:qFormat="1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/>
    <w:lsdException w:name="Light Grid Accent 5" w:semiHidden="0" w:uiPriority="62" w:unhideWhenUsed="0" w:qFormat="1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 w:qFormat="1"/>
    <w:lsdException w:name="Medium Grid 1 Accent 5" w:semiHidden="0" w:uiPriority="67" w:unhideWhenUsed="0" w:qFormat="1"/>
    <w:lsdException w:name="Medium Grid 2 Accent 5" w:semiHidden="0" w:uiPriority="68" w:unhideWhenUsed="0" w:qFormat="1"/>
    <w:lsdException w:name="Medium Grid 3 Accent 5" w:semiHidden="0" w:uiPriority="69" w:unhideWhenUsed="0" w:qFormat="1"/>
    <w:lsdException w:name="Dark List Accent 5" w:semiHidden="0" w:uiPriority="70" w:unhideWhenUsed="0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 w:qFormat="1"/>
    <w:lsdException w:name="Medium Shading 1 Accent 6" w:semiHidden="0" w:uiPriority="63" w:unhideWhenUsed="0"/>
    <w:lsdException w:name="Medium Shading 2 Accent 6" w:semiHidden="0" w:uiPriority="64" w:unhideWhenUsed="0" w:qFormat="1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4F7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4F76D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" w:qFormat="1"/>
    <w:lsdException w:name="List Bullet" w:qFormat="1"/>
    <w:lsdException w:name="List Number" w:semiHidden="0"/>
    <w:lsdException w:name="List Bullet 2" w:qFormat="1"/>
    <w:lsdException w:name="List Bullet 3" w:qFormat="1"/>
    <w:lsdException w:name="List Number 3" w:qFormat="1"/>
    <w:lsdException w:name="Title" w:semiHidden="0" w:uiPriority="10" w:unhideWhenUsed="0" w:qFormat="1"/>
    <w:lsdException w:name="Default Paragraph Font" w:uiPriority="1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 w:qFormat="1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 w:qFormat="1"/>
    <w:lsdException w:name="Medium Grid 2" w:semiHidden="0" w:uiPriority="68" w:unhideWhenUsed="0" w:qFormat="1"/>
    <w:lsdException w:name="Medium Grid 3" w:semiHidden="0" w:uiPriority="69" w:unhideWhenUsed="0" w:qFormat="1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 w:qFormat="1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 w:qFormat="1"/>
    <w:lsdException w:name="Medium Grid 1 Accent 1" w:semiHidden="0" w:uiPriority="67" w:unhideWhenUsed="0"/>
    <w:lsdException w:name="Medium Grid 2 Accent 1" w:semiHidden="0" w:uiPriority="68" w:unhideWhenUsed="0" w:qFormat="1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 w:qFormat="1"/>
    <w:lsdException w:name="Light Grid Accent 2" w:semiHidden="0" w:uiPriority="62" w:unhideWhenUsed="0"/>
    <w:lsdException w:name="Medium Shading 1 Accent 2" w:semiHidden="0" w:uiPriority="63" w:unhideWhenUsed="0" w:qFormat="1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 w:qFormat="1"/>
    <w:lsdException w:name="Medium Grid 3 Accent 2" w:semiHidden="0" w:uiPriority="69" w:unhideWhenUsed="0" w:qFormat="1"/>
    <w:lsdException w:name="Dark List Accent 2" w:semiHidden="0" w:uiPriority="70" w:unhideWhenUsed="0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 w:qFormat="1"/>
    <w:lsdException w:name="Medium List 1 Accent 3" w:semiHidden="0" w:uiPriority="65" w:unhideWhenUsed="0" w:qFormat="1"/>
    <w:lsdException w:name="Medium List 2 Accent 3" w:semiHidden="0" w:uiPriority="66" w:unhideWhenUsed="0"/>
    <w:lsdException w:name="Medium Grid 1 Accent 3" w:semiHidden="0" w:uiPriority="67" w:unhideWhenUsed="0" w:qFormat="1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/>
    <w:lsdException w:name="Colorful Shading Accent 3" w:semiHidden="0" w:uiPriority="71" w:unhideWhenUsed="0" w:qFormat="1"/>
    <w:lsdException w:name="Colorful List Accent 3" w:semiHidden="0" w:uiPriority="72" w:unhideWhenUsed="0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 w:qFormat="1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 w:qFormat="1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 w:qFormat="1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/>
    <w:lsdException w:name="Light Grid Accent 5" w:semiHidden="0" w:uiPriority="62" w:unhideWhenUsed="0" w:qFormat="1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 w:qFormat="1"/>
    <w:lsdException w:name="Medium Grid 1 Accent 5" w:semiHidden="0" w:uiPriority="67" w:unhideWhenUsed="0" w:qFormat="1"/>
    <w:lsdException w:name="Medium Grid 2 Accent 5" w:semiHidden="0" w:uiPriority="68" w:unhideWhenUsed="0" w:qFormat="1"/>
    <w:lsdException w:name="Medium Grid 3 Accent 5" w:semiHidden="0" w:uiPriority="69" w:unhideWhenUsed="0" w:qFormat="1"/>
    <w:lsdException w:name="Dark List Accent 5" w:semiHidden="0" w:uiPriority="70" w:unhideWhenUsed="0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 w:qFormat="1"/>
    <w:lsdException w:name="Medium Shading 1 Accent 6" w:semiHidden="0" w:uiPriority="63" w:unhideWhenUsed="0"/>
    <w:lsdException w:name="Medium Shading 2 Accent 6" w:semiHidden="0" w:uiPriority="64" w:unhideWhenUsed="0" w:qFormat="1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4F7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4F76D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1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749D75-C4FB-4F7B-B240-D87A02192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27</cp:revision>
  <dcterms:created xsi:type="dcterms:W3CDTF">2013-12-23T23:15:00Z</dcterms:created>
  <dcterms:modified xsi:type="dcterms:W3CDTF">2025-12-15T05:07:00Z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08FA6FD35756429B98100DAD56CCC043_13</vt:lpwstr>
  </property>
</Properties>
</file>